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2537E6" w:rsidTr="009E3321">
        <w:tc>
          <w:tcPr>
            <w:tcW w:w="3547" w:type="dxa"/>
          </w:tcPr>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Первино зареєстровано</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розпорядження голови</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Василівської райдержадміністрації</w:t>
            </w:r>
          </w:p>
          <w:p w:rsidR="002537E6" w:rsidRPr="008505D7" w:rsidRDefault="002537E6" w:rsidP="0021416E">
            <w:pPr>
              <w:pStyle w:val="BodyText"/>
              <w:shd w:val="clear" w:color="auto" w:fill="auto"/>
              <w:spacing w:line="240" w:lineRule="auto"/>
              <w:ind w:firstLine="0"/>
              <w:jc w:val="center"/>
              <w:rPr>
                <w:b w:val="0"/>
                <w:bCs w:val="0"/>
                <w:smallCaps w:val="0"/>
                <w:strike w:val="0"/>
                <w:noProof w:val="0"/>
                <w:sz w:val="28"/>
                <w:szCs w:val="28"/>
              </w:rPr>
            </w:pPr>
            <w:r w:rsidRPr="008505D7">
              <w:rPr>
                <w:b w:val="0"/>
                <w:bCs w:val="0"/>
                <w:smallCaps w:val="0"/>
                <w:strike w:val="0"/>
                <w:noProof w:val="0"/>
                <w:sz w:val="28"/>
                <w:szCs w:val="28"/>
                <w:lang w:val="uk-UA"/>
              </w:rPr>
              <w:t>від 06.11.2002 №625</w:t>
            </w:r>
          </w:p>
        </w:tc>
        <w:tc>
          <w:tcPr>
            <w:tcW w:w="5973" w:type="dxa"/>
          </w:tcPr>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Затверджено:</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рішення двадцять восьмої (позачергової) сесії</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8505D7">
              <w:rPr>
                <w:b w:val="0"/>
                <w:bCs w:val="0"/>
                <w:smallCaps w:val="0"/>
                <w:strike w:val="0"/>
                <w:noProof w:val="0"/>
                <w:sz w:val="28"/>
                <w:szCs w:val="28"/>
                <w:lang w:val="uk-UA"/>
              </w:rPr>
              <w:t>шостого скликання</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_______________2013р. №________</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p>
          <w:p w:rsidR="002537E6" w:rsidRPr="008505D7" w:rsidRDefault="002537E6" w:rsidP="009E3321">
            <w:pPr>
              <w:pStyle w:val="BodyText"/>
              <w:shd w:val="clear" w:color="auto" w:fill="auto"/>
              <w:spacing w:line="240" w:lineRule="auto"/>
              <w:ind w:firstLine="0"/>
              <w:rPr>
                <w:b w:val="0"/>
                <w:bCs w:val="0"/>
                <w:smallCaps w:val="0"/>
                <w:strike w:val="0"/>
                <w:noProof w:val="0"/>
                <w:sz w:val="28"/>
                <w:szCs w:val="28"/>
                <w:lang w:val="uk-UA"/>
              </w:rPr>
            </w:pPr>
            <w:r w:rsidRPr="008505D7">
              <w:rPr>
                <w:b w:val="0"/>
                <w:bCs w:val="0"/>
                <w:smallCaps w:val="0"/>
                <w:strike w:val="0"/>
                <w:noProof w:val="0"/>
                <w:sz w:val="28"/>
                <w:szCs w:val="28"/>
                <w:lang w:val="uk-UA"/>
              </w:rPr>
              <w:t>Голова районної ради</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p>
          <w:p w:rsidR="002537E6" w:rsidRPr="008505D7" w:rsidRDefault="002537E6" w:rsidP="009E3321">
            <w:pPr>
              <w:pStyle w:val="BodyText"/>
              <w:shd w:val="clear" w:color="auto" w:fill="auto"/>
              <w:spacing w:line="240" w:lineRule="auto"/>
              <w:ind w:firstLine="0"/>
              <w:jc w:val="right"/>
              <w:rPr>
                <w:b w:val="0"/>
                <w:bCs w:val="0"/>
                <w:smallCaps w:val="0"/>
                <w:strike w:val="0"/>
                <w:noProof w:val="0"/>
                <w:sz w:val="28"/>
                <w:szCs w:val="28"/>
                <w:lang w:val="uk-UA"/>
              </w:rPr>
            </w:pPr>
            <w:r w:rsidRPr="008505D7">
              <w:rPr>
                <w:b w:val="0"/>
                <w:bCs w:val="0"/>
                <w:smallCaps w:val="0"/>
                <w:strike w:val="0"/>
                <w:noProof w:val="0"/>
                <w:sz w:val="28"/>
                <w:szCs w:val="28"/>
                <w:lang w:val="uk-UA"/>
              </w:rPr>
              <w:t>__________ Д.С.Калінін</w:t>
            </w:r>
          </w:p>
        </w:tc>
      </w:tr>
      <w:tr w:rsidR="002537E6" w:rsidTr="009E3321">
        <w:tc>
          <w:tcPr>
            <w:tcW w:w="3547" w:type="dxa"/>
          </w:tcPr>
          <w:p w:rsidR="002537E6" w:rsidRPr="008505D7" w:rsidRDefault="002537E6"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Погоджено:</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Відділ освіти, молоді та спорту</w:t>
            </w:r>
          </w:p>
          <w:p w:rsidR="002537E6" w:rsidRPr="008505D7" w:rsidRDefault="002537E6" w:rsidP="009E3321">
            <w:pPr>
              <w:pStyle w:val="BodyText"/>
              <w:shd w:val="clear" w:color="auto" w:fill="auto"/>
              <w:spacing w:line="240" w:lineRule="auto"/>
              <w:ind w:firstLine="0"/>
              <w:jc w:val="center"/>
              <w:rPr>
                <w:b w:val="0"/>
                <w:bCs w:val="0"/>
                <w:smallCaps w:val="0"/>
                <w:strike w:val="0"/>
                <w:noProof w:val="0"/>
                <w:sz w:val="28"/>
                <w:szCs w:val="28"/>
                <w:lang w:val="uk-UA"/>
              </w:rPr>
            </w:pPr>
            <w:r w:rsidRPr="008505D7">
              <w:rPr>
                <w:b w:val="0"/>
                <w:bCs w:val="0"/>
                <w:smallCaps w:val="0"/>
                <w:strike w:val="0"/>
                <w:noProof w:val="0"/>
                <w:sz w:val="28"/>
                <w:szCs w:val="28"/>
                <w:lang w:val="uk-UA"/>
              </w:rPr>
              <w:t>Василівської райдержадміністрації</w:t>
            </w:r>
          </w:p>
          <w:p w:rsidR="002537E6" w:rsidRPr="008505D7" w:rsidRDefault="002537E6" w:rsidP="009E3321">
            <w:pPr>
              <w:pStyle w:val="BodyText"/>
              <w:shd w:val="clear" w:color="auto" w:fill="auto"/>
              <w:spacing w:line="240" w:lineRule="auto"/>
              <w:ind w:firstLine="0"/>
              <w:rPr>
                <w:b w:val="0"/>
                <w:bCs w:val="0"/>
                <w:smallCaps w:val="0"/>
                <w:strike w:val="0"/>
                <w:noProof w:val="0"/>
                <w:sz w:val="28"/>
                <w:szCs w:val="28"/>
                <w:lang w:val="uk-UA"/>
              </w:rPr>
            </w:pPr>
          </w:p>
          <w:p w:rsidR="002537E6" w:rsidRPr="008505D7" w:rsidRDefault="002537E6" w:rsidP="009E3321">
            <w:pPr>
              <w:pStyle w:val="BodyText"/>
              <w:shd w:val="clear" w:color="auto" w:fill="auto"/>
              <w:spacing w:line="240" w:lineRule="auto"/>
              <w:ind w:firstLine="0"/>
              <w:rPr>
                <w:b w:val="0"/>
                <w:bCs w:val="0"/>
                <w:smallCaps w:val="0"/>
                <w:strike w:val="0"/>
                <w:noProof w:val="0"/>
                <w:sz w:val="28"/>
                <w:szCs w:val="28"/>
                <w:lang w:val="uk-UA"/>
              </w:rPr>
            </w:pPr>
            <w:r w:rsidRPr="008505D7">
              <w:rPr>
                <w:b w:val="0"/>
                <w:bCs w:val="0"/>
                <w:smallCaps w:val="0"/>
                <w:strike w:val="0"/>
                <w:noProof w:val="0"/>
                <w:sz w:val="28"/>
                <w:szCs w:val="28"/>
                <w:lang w:val="uk-UA"/>
              </w:rPr>
              <w:t>Начальник відділу</w:t>
            </w:r>
          </w:p>
          <w:p w:rsidR="002537E6" w:rsidRPr="008505D7" w:rsidRDefault="002537E6" w:rsidP="009E3321">
            <w:pPr>
              <w:pStyle w:val="BodyText"/>
              <w:shd w:val="clear" w:color="auto" w:fill="auto"/>
              <w:spacing w:line="240" w:lineRule="auto"/>
              <w:ind w:firstLine="0"/>
              <w:jc w:val="right"/>
              <w:rPr>
                <w:b w:val="0"/>
                <w:bCs w:val="0"/>
                <w:smallCaps w:val="0"/>
                <w:strike w:val="0"/>
                <w:noProof w:val="0"/>
                <w:sz w:val="28"/>
                <w:szCs w:val="28"/>
                <w:lang w:val="uk-UA"/>
              </w:rPr>
            </w:pPr>
            <w:r w:rsidRPr="008505D7">
              <w:rPr>
                <w:b w:val="0"/>
                <w:bCs w:val="0"/>
                <w:smallCaps w:val="0"/>
                <w:strike w:val="0"/>
                <w:noProof w:val="0"/>
                <w:sz w:val="28"/>
                <w:szCs w:val="28"/>
                <w:lang w:val="uk-UA"/>
              </w:rPr>
              <w:t>___________В.І. Онищенко</w:t>
            </w:r>
          </w:p>
        </w:tc>
      </w:tr>
    </w:tbl>
    <w:p w:rsidR="002537E6" w:rsidRPr="00764770" w:rsidRDefault="002537E6" w:rsidP="00A80979">
      <w:pPr>
        <w:pStyle w:val="BodyText"/>
        <w:shd w:val="clear" w:color="auto" w:fill="auto"/>
        <w:spacing w:line="240" w:lineRule="auto"/>
        <w:ind w:firstLine="0"/>
        <w:rPr>
          <w:sz w:val="28"/>
          <w:szCs w:val="28"/>
          <w:lang w:val="uk-UA"/>
        </w:rPr>
      </w:pPr>
    </w:p>
    <w:p w:rsidR="002537E6" w:rsidRPr="00764770" w:rsidRDefault="002537E6" w:rsidP="00A80979">
      <w:pPr>
        <w:pStyle w:val="BodyText"/>
        <w:shd w:val="clear" w:color="auto" w:fill="auto"/>
        <w:spacing w:line="240" w:lineRule="auto"/>
        <w:ind w:left="6237" w:firstLine="0"/>
        <w:rPr>
          <w:sz w:val="28"/>
          <w:szCs w:val="28"/>
          <w:lang w:val="uk-UA"/>
        </w:rPr>
      </w:pPr>
    </w:p>
    <w:p w:rsidR="002537E6" w:rsidRPr="00764770" w:rsidRDefault="002537E6" w:rsidP="00A80979">
      <w:pPr>
        <w:pStyle w:val="BodyText"/>
        <w:shd w:val="clear" w:color="auto" w:fill="auto"/>
        <w:spacing w:line="240" w:lineRule="auto"/>
        <w:ind w:left="6237" w:firstLine="0"/>
        <w:rPr>
          <w:sz w:val="28"/>
          <w:szCs w:val="28"/>
          <w:lang w:val="uk-UA"/>
        </w:rPr>
      </w:pPr>
    </w:p>
    <w:p w:rsidR="002537E6" w:rsidRPr="00764770" w:rsidRDefault="002537E6" w:rsidP="00A80979">
      <w:pPr>
        <w:pStyle w:val="BodyText"/>
        <w:shd w:val="clear" w:color="auto" w:fill="auto"/>
        <w:spacing w:line="240" w:lineRule="auto"/>
        <w:ind w:left="6237" w:firstLine="0"/>
        <w:rPr>
          <w:sz w:val="28"/>
          <w:szCs w:val="28"/>
          <w:lang w:val="uk-UA"/>
        </w:rPr>
      </w:pPr>
    </w:p>
    <w:p w:rsidR="002537E6" w:rsidRPr="00764770" w:rsidRDefault="002537E6" w:rsidP="00A80979">
      <w:pPr>
        <w:pStyle w:val="BodyText"/>
        <w:shd w:val="clear" w:color="auto" w:fill="auto"/>
        <w:spacing w:line="240" w:lineRule="auto"/>
        <w:ind w:left="6237" w:firstLine="0"/>
        <w:rPr>
          <w:sz w:val="28"/>
          <w:szCs w:val="28"/>
          <w:lang w:val="uk-UA"/>
        </w:rPr>
      </w:pPr>
    </w:p>
    <w:p w:rsidR="002537E6" w:rsidRPr="00764770" w:rsidRDefault="002537E6" w:rsidP="00A80979">
      <w:pPr>
        <w:pStyle w:val="BodyText"/>
        <w:shd w:val="clear" w:color="auto" w:fill="auto"/>
        <w:spacing w:line="240" w:lineRule="auto"/>
        <w:ind w:left="6237" w:firstLine="0"/>
        <w:rPr>
          <w:sz w:val="28"/>
          <w:szCs w:val="28"/>
          <w:lang w:val="uk-UA"/>
        </w:rPr>
      </w:pPr>
    </w:p>
    <w:p w:rsidR="002537E6" w:rsidRPr="00764770" w:rsidRDefault="002537E6" w:rsidP="00764770">
      <w:pPr>
        <w:jc w:val="center"/>
        <w:rPr>
          <w:rFonts w:ascii="Times New Roman" w:hAnsi="Times New Roman" w:cs="Times New Roman"/>
          <w:b/>
          <w:sz w:val="28"/>
          <w:szCs w:val="28"/>
        </w:rPr>
      </w:pPr>
      <w:r w:rsidRPr="00764770">
        <w:rPr>
          <w:rFonts w:ascii="Times New Roman" w:hAnsi="Times New Roman" w:cs="Times New Roman"/>
          <w:b/>
          <w:sz w:val="28"/>
          <w:szCs w:val="28"/>
        </w:rPr>
        <w:t>СТАТУТ</w:t>
      </w:r>
    </w:p>
    <w:p w:rsidR="002537E6" w:rsidRPr="00764770" w:rsidRDefault="002537E6"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КОМУНАЛЬНОГО ЗАКЛАДУ</w:t>
      </w:r>
    </w:p>
    <w:p w:rsidR="002537E6" w:rsidRPr="00764770" w:rsidRDefault="002537E6" w:rsidP="00764770">
      <w:pPr>
        <w:jc w:val="center"/>
        <w:rPr>
          <w:rFonts w:ascii="Times New Roman" w:hAnsi="Times New Roman" w:cs="Times New Roman"/>
          <w:b/>
          <w:sz w:val="28"/>
          <w:szCs w:val="28"/>
        </w:rPr>
      </w:pPr>
      <w:r w:rsidRPr="00764770">
        <w:rPr>
          <w:rFonts w:ascii="Times New Roman" w:hAnsi="Times New Roman" w:cs="Times New Roman"/>
          <w:b/>
          <w:sz w:val="28"/>
          <w:szCs w:val="28"/>
        </w:rPr>
        <w:t>«СКЕЛЬКІВСЬКА ЗАГАЛЬНООСВІТНЯ ШКОЛА І-ІІІ СТУПЕНІВ»</w:t>
      </w:r>
    </w:p>
    <w:p w:rsidR="002537E6" w:rsidRPr="00764770" w:rsidRDefault="002537E6"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764770">
        <w:rPr>
          <w:rFonts w:ascii="Times New Roman" w:hAnsi="Times New Roman" w:cs="Times New Roman"/>
          <w:b/>
          <w:sz w:val="28"/>
          <w:szCs w:val="28"/>
        </w:rPr>
        <w:t>ЗАПОРІЗЬКОЇ ОБЛАСТІ</w:t>
      </w:r>
    </w:p>
    <w:p w:rsidR="002537E6" w:rsidRPr="00764770" w:rsidRDefault="002537E6" w:rsidP="00764770">
      <w:pPr>
        <w:jc w:val="center"/>
        <w:rPr>
          <w:rFonts w:ascii="Times New Roman" w:hAnsi="Times New Roman" w:cs="Times New Roman"/>
          <w:b/>
          <w:sz w:val="28"/>
          <w:szCs w:val="28"/>
        </w:rPr>
      </w:pPr>
      <w:r w:rsidRPr="00764770">
        <w:rPr>
          <w:rFonts w:ascii="Times New Roman" w:hAnsi="Times New Roman" w:cs="Times New Roman"/>
          <w:b/>
          <w:sz w:val="28"/>
          <w:szCs w:val="28"/>
        </w:rPr>
        <w:t>(нова редакція)</w:t>
      </w: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Default="002537E6" w:rsidP="00A80979">
      <w:pPr>
        <w:pStyle w:val="BodyText"/>
        <w:shd w:val="clear" w:color="auto" w:fill="auto"/>
        <w:spacing w:line="240" w:lineRule="auto"/>
        <w:ind w:firstLine="0"/>
        <w:jc w:val="both"/>
        <w:rPr>
          <w:rStyle w:val="11"/>
          <w:strike/>
          <w:sz w:val="28"/>
          <w:szCs w:val="28"/>
          <w:lang w:val="uk-UA" w:eastAsia="uk-UA"/>
        </w:rPr>
      </w:pPr>
    </w:p>
    <w:p w:rsidR="002537E6" w:rsidRPr="00764770" w:rsidRDefault="002537E6" w:rsidP="00A80979">
      <w:pPr>
        <w:pStyle w:val="BodyText"/>
        <w:shd w:val="clear" w:color="auto" w:fill="auto"/>
        <w:spacing w:line="240" w:lineRule="auto"/>
        <w:ind w:firstLine="0"/>
        <w:jc w:val="both"/>
        <w:rPr>
          <w:rStyle w:val="11"/>
          <w:strike/>
          <w:sz w:val="28"/>
          <w:szCs w:val="28"/>
          <w:lang w:val="uk-UA" w:eastAsia="uk-UA"/>
        </w:rPr>
      </w:pPr>
    </w:p>
    <w:p w:rsidR="002537E6" w:rsidRDefault="002537E6" w:rsidP="00A80979">
      <w:pPr>
        <w:pStyle w:val="BodyText"/>
        <w:shd w:val="clear" w:color="auto" w:fill="auto"/>
        <w:spacing w:line="240" w:lineRule="auto"/>
        <w:ind w:firstLine="0"/>
        <w:jc w:val="both"/>
        <w:rPr>
          <w:rStyle w:val="11"/>
          <w:strike/>
          <w:sz w:val="28"/>
          <w:szCs w:val="28"/>
          <w:lang w:eastAsia="uk-UA"/>
        </w:rPr>
      </w:pPr>
    </w:p>
    <w:p w:rsidR="002537E6" w:rsidRPr="00A80979" w:rsidRDefault="002537E6"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1.1. КОМУНАЛЬНИЙ ЗАКЛАД «СКЕЛЬКІВСЬКА ЗАГАЛЬНООСВІТНЯ ШКОЛА І-ІІІ СТУПЕНІВ»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764770">
        <w:rPr>
          <w:rFonts w:ascii="Times New Roman" w:hAnsi="Times New Roman" w:cs="Times New Roman"/>
          <w:sz w:val="28"/>
          <w:szCs w:val="28"/>
        </w:rPr>
        <w:t xml:space="preserve"> шляхом зміни повного найменування СКЕЛЬКІВСЬКОЇ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764770">
        <w:rPr>
          <w:rFonts w:ascii="Times New Roman" w:hAnsi="Times New Roman" w:cs="Times New Roman"/>
          <w:sz w:val="28"/>
          <w:szCs w:val="28"/>
        </w:rPr>
        <w:t>20.11.2004р. № 10801050001000056.</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1.3. Засновником навчального закладу є Василівська районна рада Запорізької області.</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1.6. Повне найменування: </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українською мовою: КОМУНАЛЬНИЙ ЗАКЛАД «СКЕЛЬКІВСЬКА ЗАГАЛЬНООСВІТНЯ ШКОЛА І-ІІІ СТУПЕНІВ» ВАСИЛІВСЬКОЇ РАЙОННОЇ РАДИ ЗАПОРІЗЬКОЇ ОБЛАСТІ;</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російською мовою: КОМУНАЛЬНОЕ ЗАВЕДЕНИЕ «СКЕЛЬКОВСКАЯ ОБЩЕОБРАЗОВАТЕЛЬНАЯ ШКОЛА І-ІІІ СТУПЕНЕЙ» ВАСИЛЬЕВСКОГО РАЙОННОГО СОВЕТА ЗАПОРОЖСКОЙ ОБЛАСТИ.</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Скорочене найменування :</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українською мовою: КЗ «Скельківська ЗОШ І-ІІІ ст.»ВРР ЗО</w:t>
      </w: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російською мовою: КЗ «Скельковская ООШ І-ІІІ ст.» ВРС ЗО</w:t>
      </w:r>
    </w:p>
    <w:p w:rsidR="002537E6"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1.7. Юридична адреса навчального закладу: 71640, Запорізька область, Василівський район, с.Скельки, вул. Стадіонна, 2</w:t>
      </w:r>
      <w:r>
        <w:rPr>
          <w:rFonts w:ascii="Times New Roman" w:hAnsi="Times New Roman" w:cs="Times New Roman"/>
          <w:sz w:val="28"/>
          <w:szCs w:val="28"/>
        </w:rPr>
        <w:t>.</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2537E6" w:rsidRPr="00D5692B" w:rsidRDefault="002537E6" w:rsidP="00764770">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2537E6" w:rsidRPr="00D5692B" w:rsidRDefault="002537E6" w:rsidP="00764770">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2537E6" w:rsidRPr="00D5692B" w:rsidRDefault="002537E6" w:rsidP="00764770">
      <w:pPr>
        <w:jc w:val="both"/>
        <w:rPr>
          <w:rFonts w:ascii="Times New Roman" w:hAnsi="Times New Roman" w:cs="Times New Roman"/>
          <w:spacing w:val="-11"/>
          <w:sz w:val="28"/>
          <w:szCs w:val="28"/>
        </w:rPr>
      </w:pPr>
    </w:p>
    <w:p w:rsidR="002537E6" w:rsidRPr="00215BB2" w:rsidRDefault="002537E6" w:rsidP="00764770">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2537E6" w:rsidRPr="00215BB2" w:rsidRDefault="002537E6" w:rsidP="00764770">
      <w:pPr>
        <w:jc w:val="both"/>
        <w:rPr>
          <w:rFonts w:ascii="Times New Roman" w:hAnsi="Times New Roman" w:cs="Times New Roman"/>
          <w:sz w:val="28"/>
          <w:szCs w:val="28"/>
        </w:rPr>
      </w:pP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2537E6" w:rsidRPr="00215BB2" w:rsidRDefault="002537E6" w:rsidP="00764770">
      <w:pPr>
        <w:jc w:val="both"/>
        <w:rPr>
          <w:rFonts w:ascii="Times New Roman" w:hAnsi="Times New Roman" w:cs="Times New Roman"/>
          <w:sz w:val="28"/>
          <w:szCs w:val="28"/>
        </w:rPr>
      </w:pPr>
    </w:p>
    <w:p w:rsidR="002537E6" w:rsidRPr="00215BB2" w:rsidRDefault="002537E6" w:rsidP="00764770">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2537E6" w:rsidRPr="00215BB2" w:rsidRDefault="002537E6" w:rsidP="00764770">
      <w:pPr>
        <w:jc w:val="both"/>
        <w:rPr>
          <w:rFonts w:ascii="Times New Roman" w:hAnsi="Times New Roman" w:cs="Times New Roman"/>
          <w:sz w:val="28"/>
          <w:szCs w:val="28"/>
        </w:rPr>
      </w:pP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2537E6" w:rsidRPr="00215BB2"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2537E6" w:rsidRPr="00215BB2"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2537E6" w:rsidRPr="00215BB2"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2537E6"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2537E6" w:rsidRPr="00215BB2" w:rsidRDefault="002537E6" w:rsidP="00764770">
      <w:pPr>
        <w:jc w:val="both"/>
        <w:rPr>
          <w:rFonts w:ascii="Times New Roman" w:hAnsi="Times New Roman" w:cs="Times New Roman"/>
          <w:sz w:val="28"/>
          <w:szCs w:val="28"/>
        </w:rPr>
      </w:pPr>
    </w:p>
    <w:p w:rsidR="002537E6" w:rsidRPr="00215BB2" w:rsidRDefault="002537E6" w:rsidP="00764770">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2537E6" w:rsidRPr="00215BB2" w:rsidRDefault="002537E6" w:rsidP="00764770">
      <w:pPr>
        <w:jc w:val="both"/>
        <w:rPr>
          <w:rFonts w:ascii="Times New Roman" w:hAnsi="Times New Roman" w:cs="Times New Roman"/>
          <w:sz w:val="28"/>
          <w:szCs w:val="28"/>
        </w:rPr>
      </w:pP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2537E6" w:rsidRPr="00215BB2"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2537E6" w:rsidRPr="00215BB2" w:rsidRDefault="002537E6" w:rsidP="00764770">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2537E6" w:rsidRPr="00215BB2" w:rsidRDefault="002537E6" w:rsidP="00764770">
      <w:pPr>
        <w:jc w:val="both"/>
        <w:rPr>
          <w:rFonts w:ascii="Times New Roman" w:hAnsi="Times New Roman" w:cs="Times New Roman"/>
          <w:sz w:val="28"/>
          <w:szCs w:val="28"/>
        </w:rPr>
      </w:pPr>
    </w:p>
    <w:p w:rsidR="002537E6" w:rsidRPr="001D561E" w:rsidRDefault="002537E6" w:rsidP="00764770">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2537E6" w:rsidRPr="001D561E" w:rsidRDefault="002537E6" w:rsidP="00764770">
      <w:pPr>
        <w:jc w:val="both"/>
        <w:rPr>
          <w:rFonts w:ascii="Times New Roman" w:hAnsi="Times New Roman" w:cs="Times New Roman"/>
          <w:sz w:val="28"/>
          <w:szCs w:val="28"/>
        </w:rPr>
      </w:pPr>
    </w:p>
    <w:p w:rsidR="002537E6" w:rsidRPr="001D561E" w:rsidRDefault="002537E6" w:rsidP="00764770">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2537E6" w:rsidRPr="001D561E" w:rsidRDefault="002537E6" w:rsidP="00764770">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2537E6" w:rsidRPr="001D561E" w:rsidRDefault="002537E6" w:rsidP="00764770">
      <w:pPr>
        <w:jc w:val="both"/>
        <w:rPr>
          <w:rFonts w:ascii="Times New Roman" w:hAnsi="Times New Roman" w:cs="Times New Roman"/>
          <w:sz w:val="28"/>
          <w:szCs w:val="28"/>
        </w:rPr>
      </w:pPr>
    </w:p>
    <w:p w:rsidR="002537E6" w:rsidRPr="001D561E" w:rsidRDefault="002537E6" w:rsidP="00764770">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2537E6" w:rsidRPr="001D561E" w:rsidRDefault="002537E6" w:rsidP="00764770">
      <w:pPr>
        <w:jc w:val="both"/>
        <w:rPr>
          <w:rFonts w:ascii="Times New Roman" w:hAnsi="Times New Roman" w:cs="Times New Roman"/>
          <w:sz w:val="28"/>
          <w:szCs w:val="28"/>
        </w:rPr>
      </w:pPr>
    </w:p>
    <w:p w:rsidR="002537E6" w:rsidRPr="001D561E" w:rsidRDefault="002537E6" w:rsidP="00764770">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2537E6" w:rsidRPr="001D561E" w:rsidRDefault="002537E6" w:rsidP="00764770">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537E6" w:rsidRPr="001D561E" w:rsidRDefault="002537E6" w:rsidP="00764770">
      <w:pPr>
        <w:jc w:val="both"/>
        <w:rPr>
          <w:rFonts w:ascii="Times New Roman" w:hAnsi="Times New Roman" w:cs="Times New Roman"/>
          <w:sz w:val="28"/>
          <w:szCs w:val="28"/>
        </w:rPr>
      </w:pPr>
    </w:p>
    <w:p w:rsidR="002537E6" w:rsidRPr="001D561E" w:rsidRDefault="002537E6" w:rsidP="00764770">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2537E6" w:rsidRPr="001D561E" w:rsidRDefault="002537E6" w:rsidP="00764770">
      <w:pPr>
        <w:jc w:val="both"/>
        <w:rPr>
          <w:rFonts w:ascii="Times New Roman" w:hAnsi="Times New Roman" w:cs="Times New Roman"/>
          <w:sz w:val="28"/>
          <w:szCs w:val="28"/>
        </w:rPr>
      </w:pPr>
    </w:p>
    <w:p w:rsidR="002537E6" w:rsidRPr="001D561E" w:rsidRDefault="002537E6" w:rsidP="00764770">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2537E6" w:rsidRPr="001D561E" w:rsidRDefault="002537E6" w:rsidP="00764770">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2537E6" w:rsidRPr="001D561E" w:rsidRDefault="002537E6" w:rsidP="00764770">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2537E6" w:rsidRPr="001D561E" w:rsidRDefault="002537E6" w:rsidP="00764770">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2537E6" w:rsidRPr="001D561E" w:rsidRDefault="002537E6" w:rsidP="00764770">
      <w:pPr>
        <w:jc w:val="both"/>
        <w:rPr>
          <w:rFonts w:ascii="Times New Roman" w:hAnsi="Times New Roman" w:cs="Times New Roman"/>
          <w:sz w:val="28"/>
          <w:szCs w:val="28"/>
        </w:rPr>
      </w:pPr>
    </w:p>
    <w:p w:rsidR="002537E6" w:rsidRPr="001D561E" w:rsidRDefault="002537E6" w:rsidP="00764770">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2537E6" w:rsidRPr="001D561E" w:rsidRDefault="002537E6" w:rsidP="00764770">
      <w:pPr>
        <w:jc w:val="both"/>
        <w:rPr>
          <w:rFonts w:ascii="Times New Roman" w:hAnsi="Times New Roman" w:cs="Times New Roman"/>
          <w:sz w:val="28"/>
          <w:szCs w:val="28"/>
        </w:rPr>
      </w:pP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2537E6" w:rsidRPr="001D561E" w:rsidRDefault="002537E6" w:rsidP="00764770">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537E6" w:rsidRPr="001D561E"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2537E6" w:rsidRPr="001D561E"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2537E6" w:rsidRPr="001D561E"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2537E6" w:rsidRPr="001D561E"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2537E6" w:rsidRPr="001D561E" w:rsidRDefault="002537E6" w:rsidP="00764770">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2537E6" w:rsidRDefault="002537E6" w:rsidP="00764770">
      <w:pPr>
        <w:jc w:val="both"/>
        <w:rPr>
          <w:rFonts w:ascii="Times New Roman" w:hAnsi="Times New Roman" w:cs="Times New Roman"/>
          <w:sz w:val="28"/>
          <w:szCs w:val="28"/>
        </w:rPr>
      </w:pPr>
    </w:p>
    <w:p w:rsidR="002537E6" w:rsidRPr="00EC444B" w:rsidRDefault="002537E6" w:rsidP="00764770">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2537E6" w:rsidRPr="00EC444B" w:rsidRDefault="002537E6" w:rsidP="00764770">
      <w:pPr>
        <w:pStyle w:val="NormalWeb"/>
        <w:spacing w:after="0"/>
        <w:ind w:firstLine="798"/>
        <w:jc w:val="both"/>
        <w:rPr>
          <w:sz w:val="28"/>
          <w:szCs w:val="28"/>
          <w:lang w:val="uk-UA"/>
        </w:rPr>
      </w:pPr>
    </w:p>
    <w:p w:rsidR="002537E6" w:rsidRPr="00EC444B" w:rsidRDefault="002537E6" w:rsidP="00764770">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2537E6" w:rsidRPr="00D5692B" w:rsidRDefault="002537E6" w:rsidP="00764770">
      <w:pPr>
        <w:jc w:val="both"/>
      </w:pPr>
    </w:p>
    <w:p w:rsidR="002537E6" w:rsidRPr="00764770" w:rsidRDefault="002537E6" w:rsidP="00764770">
      <w:pPr>
        <w:ind w:firstLine="724"/>
        <w:jc w:val="both"/>
        <w:rPr>
          <w:rFonts w:ascii="Times New Roman" w:hAnsi="Times New Roman" w:cs="Times New Roman"/>
          <w:sz w:val="28"/>
          <w:szCs w:val="28"/>
        </w:rPr>
      </w:pPr>
      <w:r w:rsidRPr="00764770">
        <w:rPr>
          <w:rFonts w:ascii="Times New Roman" w:hAnsi="Times New Roman" w:cs="Times New Roman"/>
          <w:sz w:val="28"/>
          <w:szCs w:val="28"/>
        </w:rPr>
        <w:t xml:space="preserve"> </w:t>
      </w:r>
    </w:p>
    <w:sectPr w:rsidR="002537E6" w:rsidRPr="00764770"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09A6"/>
    <w:rsid w:val="001D561E"/>
    <w:rsid w:val="001D73D1"/>
    <w:rsid w:val="001E4EB0"/>
    <w:rsid w:val="001E6F25"/>
    <w:rsid w:val="001E796C"/>
    <w:rsid w:val="002057DD"/>
    <w:rsid w:val="0021416E"/>
    <w:rsid w:val="00215BB2"/>
    <w:rsid w:val="00217376"/>
    <w:rsid w:val="0023297D"/>
    <w:rsid w:val="002537E6"/>
    <w:rsid w:val="00274DC8"/>
    <w:rsid w:val="00281B5F"/>
    <w:rsid w:val="002A14A2"/>
    <w:rsid w:val="002C186E"/>
    <w:rsid w:val="002E58F1"/>
    <w:rsid w:val="002F6997"/>
    <w:rsid w:val="00313D99"/>
    <w:rsid w:val="003B3163"/>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9684B"/>
    <w:rsid w:val="005A10A9"/>
    <w:rsid w:val="005A7855"/>
    <w:rsid w:val="005B5F2C"/>
    <w:rsid w:val="005F611B"/>
    <w:rsid w:val="00607B67"/>
    <w:rsid w:val="00616D2B"/>
    <w:rsid w:val="006351B7"/>
    <w:rsid w:val="0065627C"/>
    <w:rsid w:val="006672BF"/>
    <w:rsid w:val="00667B31"/>
    <w:rsid w:val="006766DD"/>
    <w:rsid w:val="006B615C"/>
    <w:rsid w:val="006C589C"/>
    <w:rsid w:val="00705EAF"/>
    <w:rsid w:val="0075575A"/>
    <w:rsid w:val="00764770"/>
    <w:rsid w:val="0077459C"/>
    <w:rsid w:val="007A4515"/>
    <w:rsid w:val="007B1DCA"/>
    <w:rsid w:val="007F06A6"/>
    <w:rsid w:val="00827591"/>
    <w:rsid w:val="00845884"/>
    <w:rsid w:val="008505D7"/>
    <w:rsid w:val="008508BE"/>
    <w:rsid w:val="008541FD"/>
    <w:rsid w:val="00861BDD"/>
    <w:rsid w:val="00863129"/>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E49F9"/>
    <w:rsid w:val="00C01E99"/>
    <w:rsid w:val="00C473A2"/>
    <w:rsid w:val="00CC0486"/>
    <w:rsid w:val="00D1760A"/>
    <w:rsid w:val="00D17CFF"/>
    <w:rsid w:val="00D249DB"/>
    <w:rsid w:val="00D55D5C"/>
    <w:rsid w:val="00D5692B"/>
    <w:rsid w:val="00DA6987"/>
    <w:rsid w:val="00DA6BAC"/>
    <w:rsid w:val="00DC2551"/>
    <w:rsid w:val="00DE1FBA"/>
    <w:rsid w:val="00DE435C"/>
    <w:rsid w:val="00DF4B64"/>
    <w:rsid w:val="00E201BA"/>
    <w:rsid w:val="00E44052"/>
    <w:rsid w:val="00E47B27"/>
    <w:rsid w:val="00E54709"/>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18</Pages>
  <Words>6406</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2013-09-24T12:53:00Z</dcterms:created>
  <dcterms:modified xsi:type="dcterms:W3CDTF">2013-09-25T14:47:00Z</dcterms:modified>
</cp:coreProperties>
</file>